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 Lager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2271891" name="3d1247d0-6861-11f0-9d76-d5f044ebf9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377536" name="3d1247d0-6861-11f0-9d76-d5f044ebf92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Lager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2180588" name="f32a2fb0-6861-11f0-aeb3-d7b9406384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44471" name="f32a2fb0-6861-11f0-aeb3-d7b94063842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Estrich Lager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1776733" name="7d98eaf0-6863-11f0-8493-776ac54be8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7988655" name="7d98eaf0-6863-11f0-8493-776ac54be84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Gesammtes Haus </w:t>
            </w:r>
          </w:p>
          <w:p>
            <w:pPr>
              <w:spacing w:before="0" w:after="0" w:line="240" w:lineRule="auto"/>
            </w:pPr>
            <w:r>
              <w:t>DG - UG </w:t>
            </w:r>
          </w:p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2357443" name="b9dec530-6867-11f0-b45c-4382fa6fe2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7631972" name="b9dec530-6867-11f0-b45c-4382fa6fe24f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Gesammtes Haus </w:t>
            </w:r>
          </w:p>
          <w:p>
            <w:pPr>
              <w:spacing w:before="0" w:after="0" w:line="240" w:lineRule="auto"/>
            </w:pPr>
            <w:r>
              <w:t>DG - UG </w:t>
            </w:r>
          </w:p>
          <w:p>
            <w:pPr>
              <w:spacing w:before="0" w:after="0" w:line="240" w:lineRule="auto"/>
            </w:pPr>
            <w:r>
              <w:t>Anschlagkitt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0801561" name="0a8bd8b0-6868-11f0-8ad7-550efd1bd8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5632369" name="0a8bd8b0-6868-11f0-8ad7-550efd1bd8a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Alle 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6381642" name="ab3fad90-6868-11f0-a1b7-d10cf62e44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763278" name="ab3fad90-6868-11f0-a1b7-d10cf62e444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Alle 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4418088" name="c3e3f770-6868-11f0-9e90-731ad572ca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9384590" name="c3e3f770-6868-11f0-9e90-731ad572cac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Alle 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8618503" name="d49c83c0-6868-11f0-b7b2-ab8db5f396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396352" name="d49c83c0-6868-11f0-b7b2-ab8db5f3964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6685439" name="ebc689b0-6868-11f0-bf18-95c498a607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9896692" name="ebc689b0-6868-11f0-bf18-95c498a6074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0700955" name="10ffcde0-6869-11f0-b915-7fcd452f6e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809997" name="10ffcde0-6869-11f0-b915-7fcd452f6ee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Gesammtes Haus </w:t>
            </w:r>
          </w:p>
          <w:p>
            <w:pPr>
              <w:spacing w:before="0" w:after="0" w:line="240" w:lineRule="auto"/>
            </w:pPr>
            <w:r>
              <w:t>DG - UG </w:t>
            </w:r>
          </w:p>
          <w:p>
            <w:pPr>
              <w:spacing w:before="0" w:after="0" w:line="240" w:lineRule="auto"/>
            </w:pPr>
            <w:r>
              <w:t>Abwasserrohr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9741370" name="26e9b2b0-6869-11f0-924a-b79d93bc2e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851103" name="26e9b2b0-6869-11f0-924a-b79d93bc2ec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751072" name="66df9970-6869-11f0-a306-591cb747d0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9090884" name="66df9970-6869-11f0-a306-591cb747d0d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Gesammtes Haus </w:t>
            </w:r>
          </w:p>
          <w:p>
            <w:pPr>
              <w:spacing w:before="0" w:after="0" w:line="240" w:lineRule="auto"/>
            </w:pPr>
            <w:r>
              <w:t>DG - UG </w:t>
            </w:r>
          </w:p>
          <w:p>
            <w:pPr>
              <w:spacing w:before="0" w:after="0" w:line="240" w:lineRule="auto"/>
            </w:pPr>
            <w:r>
              <w:t>Schüttung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Schlake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0521033" name="3d2bc9a0-6869-11f0-9e97-f70968fb7a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714083" name="3d2bc9a0-6869-11f0-9e97-f70968fb7ae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Kamin </w:t>
            </w:r>
          </w:p>
          <w:p>
            <w:pPr>
              <w:spacing w:before="0" w:after="0" w:line="240" w:lineRule="auto"/>
            </w:pPr>
            <w:r>
              <w:t>DG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5473452" name="98aec250-6869-11f0-9d2a-7510c57c2b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8074642" name="98aec250-6869-11f0-9d2a-7510c57c2bb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8741832" name="cf5c8870-686c-11f0-91ad-ed4a3aa58e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56185" name="cf5c8870-686c-11f0-91ad-ed4a3aa58e3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8937459" name="e67ffeb0-686c-11f0-a558-37588053b4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9675957" name="e67ffeb0-686c-11f0-a558-37588053b45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4983149" name="ffdd5f60-686c-11f0-a264-5d35730eed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398244" name="ffdd5f60-686c-11f0-a264-5d35730eedf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74377" name="11b23120-686d-11f0-bd0c-67088b4cfc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455577" name="11b23120-686d-11f0-bd0c-67088b4cfc1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9641243" name="3502b820-686d-11f0-8fb6-0b4a1be57b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009631" name="3502b820-686d-11f0-8fb6-0b4a1be57bf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2495812" name="47370f00-686d-11f0-9fe1-c94257ac78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5740561" name="47370f00-686d-11f0-9fe1-c94257ac780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2457619" name="680a39f0-686d-11f0-b5ee-5b231ad1f1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312933" name="680a39f0-686d-11f0-b5ee-5b231ad1f18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7781823" name="e642b220-686d-11f0-833a-b935620cfc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508531" name="e642b220-686d-11f0-833a-b935620cfcb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9962058" name="f831c2a0-686d-11f0-8622-19558fa2b2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050684" name="f831c2a0-686d-11f0-8622-19558fa2b20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4530427" name="fd2161c0-686e-11f0-966b-ebb2ca22cf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714896" name="fd2161c0-686e-11f0-966b-ebb2ca22cf3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9550549" name="11a65f60-686f-11f0-9473-8fdcbe24d2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856094" name="11a65f60-686f-11f0-9473-8fdcbe24d22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8413345" name="6493ed00-686f-11f0-a414-1fbdb09ed5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9321998" name="6493ed00-686f-11f0-a414-1fbdb09ed57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0480769" name="769c2ad0-686f-11f0-8022-f11ac23288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168422" name="769c2ad0-686f-11f0-8022-f11ac232889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397155" name="87c30950-686f-11f0-9e05-b14f0375a0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2989732" name="87c30950-686f-11f0-9e05-b14f0375a07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2160895" name="d5922a30-686f-11f0-a31d-89ee216cc3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186836" name="d5922a30-686f-11f0-a31d-89ee216cc3d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9938432" name="e7920390-686f-11f0-9362-0f742b41c9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5996338" name="e7920390-686f-11f0-9362-0f742b41c92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2841660" name="a50269b0-6870-11f0-a263-13c90fe543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8407101" name="a50269b0-6870-11f0-a263-13c90fe543da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9806950" name="c1c73850-6870-11f0-b608-e16300b125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35579" name="c1c73850-6870-11f0-b608-e16300b1258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2670159" name="4484c370-6871-11f0-b739-83876dc713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622866" name="4484c370-6871-11f0-b739-83876dc7137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5576689" name="5c1860a0-6871-11f0-ae83-4d2a1bac56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629696" name="5c1860a0-6871-11f0-ae83-4d2a1bac56f0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9624716" name="6b2f9900-6871-11f0-ad38-a3e1325a2f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436938" name="6b2f9900-6871-11f0-ad38-a3e1325a2f36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VM-37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Decke </w:t>
            </w:r>
          </w:p>
          <w:p>
            <w:pPr>
              <w:spacing w:before="0" w:after="0" w:line="240" w:lineRule="auto"/>
            </w:pPr>
            <w:r>
              <w:t>OG- UG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3022418" name="01983c80-6872-11f0-b60a-ab7d62078d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2634106" name="01983c80-6872-11f0-b60a-ab7d62078d38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VM-38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4029109" name="702070a0-6872-11f0-b88b-e94b1f9d39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8864431" name="702070a0-6872-11f0-b88b-e94b1f9d39f1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VM-39</w:t>
            </w:r>
          </w:p>
        </w:tc>
        <w:tc>
          <w:p>
            <w:pPr>
              <w:spacing w:before="0" w:after="0" w:line="240" w:lineRule="auto"/>
            </w:pPr>
            <w:r>
              <w:t>Trockenraum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533131" name="97b027f0-6872-11f0-b244-4d1266933f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0043059" name="97b027f0-6872-11f0-b244-4d1266933fc1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VM-40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2560720" name="04b2a670-6873-11f0-ab4c-bf5e719605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4726274" name="04b2a670-6873-11f0-ab4c-bf5e7196057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VM-41</w:t>
            </w:r>
          </w:p>
        </w:tc>
        <w:tc>
          <w:p>
            <w:pPr>
              <w:spacing w:before="0" w:after="0" w:line="240" w:lineRule="auto"/>
            </w:pPr>
            <w:r>
              <w:t>Gesammter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4526998" name="6f8e4d50-6873-11f0-835a-9fa708f092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2727233" name="6f8e4d50-6873-11f0-835a-9fa708f09291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5415828" name="e25ae1e0-6873-11f0-b4f2-d72935895d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7345356" name="e25ae1e0-6873-11f0-b4f2-d72935895db1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MFH.+ Lager  Wallisellenstrasse 30 / 34, 8600 Dübendorf</w:t>
          </w:r>
        </w:p>
        <w:p>
          <w:pPr>
            <w:spacing w:before="0" w:after="0"/>
          </w:pPr>
          <w:r>
            <w:t>412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footer.xml" Type="http://schemas.openxmlformats.org/officeDocument/2006/relationships/footer" Id="rId4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